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Φύλλο Απαντήσεων – Quiz Ballast System</w:t>
      </w:r>
    </w:p>
    <w:p>
      <w:r>
        <w:t>1. α)</w:t>
      </w:r>
    </w:p>
    <w:p>
      <w:r>
        <w:t>2. β)</w:t>
      </w:r>
    </w:p>
    <w:p>
      <w:r>
        <w:t>3. β)</w:t>
      </w:r>
    </w:p>
    <w:p>
      <w:r>
        <w:t>4. β)</w:t>
      </w:r>
    </w:p>
    <w:p>
      <w:r>
        <w:t>5. β)</w:t>
      </w:r>
    </w:p>
    <w:p>
      <w:r>
        <w:t>6. β)</w:t>
      </w:r>
    </w:p>
    <w:p>
      <w:r>
        <w:t>7. α)</w:t>
      </w:r>
    </w:p>
    <w:p>
      <w:r>
        <w:t>8. β)</w:t>
      </w:r>
    </w:p>
    <w:p>
      <w:r>
        <w:t>9. α)</w:t>
      </w:r>
    </w:p>
    <w:p>
      <w:r>
        <w:t>10. β)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