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Ατμολέβητας (Boiler)</w:t>
      </w:r>
    </w:p>
    <w:p>
      <w:r>
        <w:t>🔹 Μάθημα: Εκκίνηση και Έλεγχος Boiler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Ποιο panel χρησιμοποιείται για την εκκίνηση του boiler;</w:t>
      </w:r>
    </w:p>
    <w:p>
      <w:pPr>
        <w:pStyle w:val="ListBullet"/>
      </w:pPr>
      <w:r>
        <w:t>α) ID92</w:t>
      </w:r>
    </w:p>
    <w:p>
      <w:pPr>
        <w:pStyle w:val="ListBullet"/>
      </w:pPr>
      <w:r>
        <w:t>β) ID41</w:t>
      </w:r>
    </w:p>
    <w:p>
      <w:pPr>
        <w:pStyle w:val="ListBullet"/>
      </w:pPr>
      <w:r>
        <w:t>γ) ID40</w:t>
      </w:r>
    </w:p>
    <w:p>
      <w:pPr>
        <w:pStyle w:val="ListBullet"/>
      </w:pPr>
      <w:r>
        <w:t>δ) ID113</w:t>
      </w:r>
    </w:p>
    <w:p>
      <w:pPr>
        <w:pStyle w:val="ListNumber"/>
      </w:pPr>
      <w:r>
        <w:t>2. Τι σημαίνει αν το flame δεν ανάβει μετά το spark;</w:t>
      </w:r>
    </w:p>
    <w:p>
      <w:pPr>
        <w:pStyle w:val="ListBullet"/>
      </w:pPr>
      <w:r>
        <w:t>α) Κανονική λειτουργία</w:t>
      </w:r>
    </w:p>
    <w:p>
      <w:pPr>
        <w:pStyle w:val="ListBullet"/>
      </w:pPr>
      <w:r>
        <w:t>β) Πρόβλημα καυσίμου ή αέρα</w:t>
      </w:r>
    </w:p>
    <w:p>
      <w:pPr>
        <w:pStyle w:val="ListBullet"/>
      </w:pPr>
      <w:r>
        <w:t>γ) Χαμηλή πίεση</w:t>
      </w:r>
    </w:p>
    <w:p>
      <w:pPr>
        <w:pStyle w:val="ListBullet"/>
      </w:pPr>
      <w:r>
        <w:t>δ) Υψηλή θερμοκρασία</w:t>
      </w:r>
    </w:p>
    <w:p>
      <w:pPr>
        <w:pStyle w:val="ListNumber"/>
      </w:pPr>
      <w:r>
        <w:t>3. Τι ελέγχεται πριν την εκκίνηση του καυστήρα;</w:t>
      </w:r>
    </w:p>
    <w:p>
      <w:pPr>
        <w:pStyle w:val="ListBullet"/>
      </w:pPr>
      <w:r>
        <w:t>α) Θερμοκρασία HFO</w:t>
      </w:r>
    </w:p>
    <w:p>
      <w:pPr>
        <w:pStyle w:val="ListBullet"/>
      </w:pPr>
      <w:r>
        <w:t>β) Στάθμη νερού</w:t>
      </w:r>
    </w:p>
    <w:p>
      <w:pPr>
        <w:pStyle w:val="ListBullet"/>
      </w:pPr>
      <w:r>
        <w:t>γ) Πίεση ψύξης</w:t>
      </w:r>
    </w:p>
    <w:p>
      <w:pPr>
        <w:pStyle w:val="ListBullet"/>
      </w:pPr>
      <w:r>
        <w:t>δ) Στροφές κύριας μηχανής</w:t>
      </w:r>
    </w:p>
    <w:p>
      <w:pPr>
        <w:pStyle w:val="ListNumber"/>
      </w:pPr>
      <w:r>
        <w:t>4. Ποιο στοιχείο προστατεύει από εκκίνηση χωρίς νερό;</w:t>
      </w:r>
    </w:p>
    <w:p>
      <w:pPr>
        <w:pStyle w:val="ListBullet"/>
      </w:pPr>
      <w:r>
        <w:t>α) Breaker</w:t>
      </w:r>
    </w:p>
    <w:p>
      <w:pPr>
        <w:pStyle w:val="ListBullet"/>
      </w:pPr>
      <w:r>
        <w:t>β) Relay</w:t>
      </w:r>
    </w:p>
    <w:p>
      <w:pPr>
        <w:pStyle w:val="ListBullet"/>
      </w:pPr>
      <w:r>
        <w:t>γ) Safety valve</w:t>
      </w:r>
    </w:p>
    <w:p>
      <w:pPr>
        <w:pStyle w:val="ListBullet"/>
      </w:pPr>
      <w:r>
        <w:t>δ) Water level interlock</w:t>
      </w:r>
    </w:p>
    <w:p>
      <w:pPr>
        <w:pStyle w:val="ListNumber"/>
      </w:pPr>
      <w:r>
        <w:t>5. Τι κάνει το purge cycle;</w:t>
      </w:r>
    </w:p>
    <w:p>
      <w:pPr>
        <w:pStyle w:val="ListBullet"/>
      </w:pPr>
      <w:r>
        <w:t>α) Ψύχει τον boiler</w:t>
      </w:r>
    </w:p>
    <w:p>
      <w:pPr>
        <w:pStyle w:val="ListBullet"/>
      </w:pPr>
      <w:r>
        <w:t>β) Αφαιρεί υπολείμματα καυσίμου/αέρα πριν το spark</w:t>
      </w:r>
    </w:p>
    <w:p>
      <w:pPr>
        <w:pStyle w:val="ListBullet"/>
      </w:pPr>
      <w:r>
        <w:t>γ) Ελέγχει θερμοκρασία</w:t>
      </w:r>
    </w:p>
    <w:p>
      <w:pPr>
        <w:pStyle w:val="ListBullet"/>
      </w:pPr>
      <w:r>
        <w:t>δ) Κλείνει το feed pump</w:t>
      </w:r>
    </w:p>
    <w:p>
      <w:pPr>
        <w:pStyle w:val="ListNumber"/>
      </w:pPr>
      <w:r>
        <w:t>6. Ποιο panel δείχνει τις ενδείξεις λειτουργίας του boiler;</w:t>
      </w:r>
    </w:p>
    <w:p>
      <w:pPr>
        <w:pStyle w:val="ListBullet"/>
      </w:pPr>
      <w:r>
        <w:t>α) ID41</w:t>
      </w:r>
    </w:p>
    <w:p>
      <w:pPr>
        <w:pStyle w:val="ListBullet"/>
      </w:pPr>
      <w:r>
        <w:t>β) ID93</w:t>
      </w:r>
    </w:p>
    <w:p>
      <w:pPr>
        <w:pStyle w:val="ListBullet"/>
      </w:pPr>
      <w:r>
        <w:t>γ) ID114</w:t>
      </w:r>
    </w:p>
    <w:p>
      <w:pPr>
        <w:pStyle w:val="ListBullet"/>
      </w:pPr>
      <w:r>
        <w:t>δ) ID55</w:t>
      </w:r>
    </w:p>
    <w:p>
      <w:pPr>
        <w:pStyle w:val="ListNumber"/>
      </w:pPr>
      <w:r>
        <w:t>7. Πότε εμφανίζεται alarm χαμηλής στάθμης;</w:t>
      </w:r>
    </w:p>
    <w:p>
      <w:pPr>
        <w:pStyle w:val="ListBullet"/>
      </w:pPr>
      <w:r>
        <w:t>α) Όταν η πίεση είναι 10 bar</w:t>
      </w:r>
    </w:p>
    <w:p>
      <w:pPr>
        <w:pStyle w:val="ListBullet"/>
      </w:pPr>
      <w:r>
        <w:t>β) Όταν σβήσει το flame</w:t>
      </w:r>
    </w:p>
    <w:p>
      <w:pPr>
        <w:pStyle w:val="ListBullet"/>
      </w:pPr>
      <w:r>
        <w:t>γ) Όταν το νερό πέσει κάτω από το όριο</w:t>
      </w:r>
    </w:p>
    <w:p>
      <w:pPr>
        <w:pStyle w:val="ListBullet"/>
      </w:pPr>
      <w:r>
        <w:t>δ) Όταν ανεβεί η θερμοκρασία</w:t>
      </w:r>
    </w:p>
    <w:p>
      <w:pPr>
        <w:pStyle w:val="ListNumber"/>
      </w:pPr>
      <w:r>
        <w:t>8. Τι πρέπει να ελέγχεις κατά την ανάφλεξη;</w:t>
      </w:r>
    </w:p>
    <w:p>
      <w:pPr>
        <w:pStyle w:val="ListBullet"/>
      </w:pPr>
      <w:r>
        <w:t>α) Πίεση HFO</w:t>
      </w:r>
    </w:p>
    <w:p>
      <w:pPr>
        <w:pStyle w:val="ListBullet"/>
      </w:pPr>
      <w:r>
        <w:t>β) Θερμοκρασία θαλασσινού νερού</w:t>
      </w:r>
    </w:p>
    <w:p>
      <w:pPr>
        <w:pStyle w:val="ListBullet"/>
      </w:pPr>
      <w:r>
        <w:t>γ) Πίεση και flame στο ID41</w:t>
      </w:r>
    </w:p>
    <w:p>
      <w:pPr>
        <w:pStyle w:val="ListBullet"/>
      </w:pPr>
      <w:r>
        <w:t>δ) Αριθμό στροφών κύριας μηχανής</w:t>
      </w:r>
    </w:p>
    <w:p>
      <w:pPr>
        <w:pStyle w:val="ListNumber"/>
      </w:pPr>
      <w:r>
        <w:t>9. Ποια είναι η λειτουργία της safety valve;</w:t>
      </w:r>
    </w:p>
    <w:p>
      <w:pPr>
        <w:pStyle w:val="ListBullet"/>
      </w:pPr>
      <w:r>
        <w:t>α) Εκκινεί τον boiler</w:t>
      </w:r>
    </w:p>
    <w:p>
      <w:pPr>
        <w:pStyle w:val="ListBullet"/>
      </w:pPr>
      <w:r>
        <w:t>β) Ρυθμίζει το feedwater</w:t>
      </w:r>
    </w:p>
    <w:p>
      <w:pPr>
        <w:pStyle w:val="ListBullet"/>
      </w:pPr>
      <w:r>
        <w:t>γ) Αποβάλλει υπερβολική πίεση</w:t>
      </w:r>
    </w:p>
    <w:p>
      <w:pPr>
        <w:pStyle w:val="ListBullet"/>
      </w:pPr>
      <w:r>
        <w:t>δ) Ελέγχει το καύσιμο</w:t>
      </w:r>
    </w:p>
    <w:p>
      <w:pPr>
        <w:pStyle w:val="ListNumber"/>
      </w:pPr>
      <w:r>
        <w:t>10. Πότε πρέπει να σταματήσει ο boiler μετά από δοκιμή;</w:t>
      </w:r>
    </w:p>
    <w:p>
      <w:pPr>
        <w:pStyle w:val="ListBullet"/>
      </w:pPr>
      <w:r>
        <w:t>α) Όταν το HFO τελειώσει</w:t>
      </w:r>
    </w:p>
    <w:p>
      <w:pPr>
        <w:pStyle w:val="ListBullet"/>
      </w:pPr>
      <w:r>
        <w:t>β) Όταν σταθεροποιηθεί η πίεση</w:t>
      </w:r>
    </w:p>
    <w:p>
      <w:pPr>
        <w:pStyle w:val="ListBullet"/>
      </w:pPr>
      <w:r>
        <w:t>γ) Μετά από εντολή του ECR</w:t>
      </w:r>
    </w:p>
    <w:p>
      <w:pPr>
        <w:pStyle w:val="ListBullet"/>
      </w:pPr>
      <w:r>
        <w:t>δ) Όταν ολοκληρωθεί το πρόγραμμα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