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Φύλλο Απαντήσεων – Emergency Generator Quiz</w:t>
      </w:r>
    </w:p>
    <w:p>
      <w:r>
        <w:t>1. β)</w:t>
      </w:r>
    </w:p>
    <w:p>
      <w:r>
        <w:t>2. δ)</w:t>
      </w:r>
    </w:p>
    <w:p>
      <w:r>
        <w:t>3. γ)</w:t>
      </w:r>
    </w:p>
    <w:p>
      <w:r>
        <w:t>4. β)</w:t>
      </w:r>
    </w:p>
    <w:p>
      <w:r>
        <w:t>5. β)</w:t>
      </w:r>
    </w:p>
    <w:p>
      <w:r>
        <w:t>6. γ)</w:t>
      </w:r>
    </w:p>
    <w:p>
      <w:r>
        <w:t>7. β)</w:t>
      </w:r>
    </w:p>
    <w:p>
      <w:r>
        <w:t>8. γ)</w:t>
      </w:r>
    </w:p>
    <w:p>
      <w:r>
        <w:t>9. γ)</w:t>
      </w:r>
    </w:p>
    <w:p>
      <w:r>
        <w:t>10. γ)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