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Κατάσταση Ελέγχου Εκκίνησης Μηχανής Εκτάκτου Ανάγκης</w:t>
      </w:r>
    </w:p>
    <w:p>
      <w:r>
        <w:t>Ονοματεπώνυμο Μαθητή: _________________________</w:t>
      </w:r>
    </w:p>
    <w:p>
      <w:r>
        <w:t>Ημερομηνία: ___________   Ομάδα: ___________</w:t>
      </w:r>
    </w:p>
    <w:p/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</w:tcPr>
          <w:p>
            <w:r>
              <w:t>Ενέργεια</w:t>
            </w:r>
          </w:p>
        </w:tc>
        <w:tc>
          <w:tcPr>
            <w:tcW w:type="dxa" w:w="2880"/>
          </w:tcPr>
          <w:p>
            <w:r>
              <w:t>Εκτελέστηκε (✔)</w:t>
            </w:r>
          </w:p>
        </w:tc>
        <w:tc>
          <w:tcPr>
            <w:tcW w:type="dxa" w:w="2880"/>
          </w:tcPr>
          <w:p>
            <w:r>
              <w:t>Παρατηρήσεις</w:t>
            </w:r>
          </w:p>
        </w:tc>
      </w:tr>
      <w:tr>
        <w:tc>
          <w:tcPr>
            <w:tcW w:type="dxa" w:w="2880"/>
          </w:tcPr>
          <w:p>
            <w:r>
              <w:t>Έλεγχος στάθμης καυσίμου στο δοχείο EG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Έλεγχος κατάστασης μπαταριών/φορτίου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Άνοιγμα κύριας βαλβίδας καυσίμου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Ενεργοποίηση διακόπτη εκκίνησης (ID92)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Παρακολούθηση λειτουργίας στον πίνακα ID93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Έλεγχος σταθερότητας τάσης εξόδου (220V / 440V)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Καταγραφή θορύβων ή αστοχιών κατά την εκκίνηση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Έλεγχος αυτόματου διακόπτη εξόδου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Επιβεβαίωση φόρτισης πίνακα φωτισμού εκτάκτου ανάγκης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  <w:tr>
        <w:tc>
          <w:tcPr>
            <w:tcW w:type="dxa" w:w="2880"/>
          </w:tcPr>
          <w:p>
            <w:r>
              <w:t>Απενεργοποίηση και επαναφορά συστήματος μετά το test</w:t>
            </w:r>
          </w:p>
        </w:tc>
        <w:tc>
          <w:tcPr>
            <w:tcW w:type="dxa" w:w="2880"/>
          </w:tcPr>
          <w:p>
            <w:r/>
          </w:p>
        </w:tc>
        <w:tc>
          <w:tcPr>
            <w:tcW w:type="dxa" w:w="2880"/>
          </w:tcPr>
          <w:p>
            <w:r/>
          </w:p>
        </w:tc>
      </w:tr>
    </w:tbl>
    <w:p>
      <w:r>
        <w:br/>
        <w:t>Υπογραφή Εκπαιδευτή: ______________________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